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BBB20" w14:textId="77777777" w:rsidR="00A62433" w:rsidRPr="00140445" w:rsidRDefault="00CA2E23">
      <w:pPr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>Załącznik nr 4A do SWZ</w:t>
      </w:r>
    </w:p>
    <w:p w14:paraId="44669BBB" w14:textId="77777777" w:rsidR="00A62433" w:rsidRPr="00140445" w:rsidRDefault="00CA2E23">
      <w:pPr>
        <w:jc w:val="center"/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b/>
          <w:sz w:val="24"/>
          <w:szCs w:val="24"/>
        </w:rPr>
        <w:t>OŚWIADCZENIE WYKONAWCY</w:t>
      </w:r>
    </w:p>
    <w:p w14:paraId="2F713E5C" w14:textId="77777777" w:rsidR="00A62433" w:rsidRPr="00140445" w:rsidRDefault="00CA2E23">
      <w:pPr>
        <w:jc w:val="center"/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>dotyczące braku podstaw wykluczenia na podstawie art. 7 ust. 1 ustawy sankcyjnej</w:t>
      </w:r>
    </w:p>
    <w:p w14:paraId="267218B4" w14:textId="77777777" w:rsidR="00A62433" w:rsidRPr="00140445" w:rsidRDefault="00A62433">
      <w:pPr>
        <w:rPr>
          <w:rFonts w:ascii="Aptos" w:hAnsi="Aptos"/>
          <w:sz w:val="24"/>
          <w:szCs w:val="24"/>
        </w:rPr>
      </w:pPr>
    </w:p>
    <w:p w14:paraId="022A7D99" w14:textId="1BCDA42B" w:rsidR="00A62433" w:rsidRPr="00140445" w:rsidRDefault="00CA2E23" w:rsidP="00140445">
      <w:pPr>
        <w:jc w:val="both"/>
        <w:rPr>
          <w:rFonts w:ascii="Aptos" w:hAnsi="Aptos"/>
          <w:sz w:val="24"/>
          <w:szCs w:val="24"/>
        </w:rPr>
      </w:pPr>
      <w:r w:rsidRPr="00744F16">
        <w:rPr>
          <w:rFonts w:ascii="Aptos" w:hAnsi="Aptos"/>
          <w:sz w:val="24"/>
          <w:szCs w:val="24"/>
        </w:rPr>
        <w:t xml:space="preserve">Postępowanie pn. </w:t>
      </w:r>
      <w:r w:rsidRPr="001E2B4B">
        <w:rPr>
          <w:rFonts w:ascii="Aptos" w:hAnsi="Aptos"/>
          <w:b/>
          <w:bCs/>
          <w:sz w:val="24"/>
          <w:szCs w:val="24"/>
        </w:rPr>
        <w:t>„Dostawa pomocy dydaktycznych, wyposażenia, sprzętu specjalistycznego, programów multimedialnych oraz sprzętu TIK w ramach projektu pt. Edukacja włączająca w szkołach w Gminie Laskowa</w:t>
      </w:r>
      <w:r w:rsidR="00744F16" w:rsidRPr="001E2B4B">
        <w:rPr>
          <w:rFonts w:ascii="Aptos" w:hAnsi="Aptos"/>
          <w:b/>
          <w:bCs/>
          <w:sz w:val="24"/>
          <w:szCs w:val="24"/>
        </w:rPr>
        <w:t>”</w:t>
      </w:r>
      <w:r w:rsidRPr="00744F16">
        <w:rPr>
          <w:rFonts w:ascii="Aptos" w:hAnsi="Aptos"/>
          <w:sz w:val="24"/>
          <w:szCs w:val="24"/>
        </w:rPr>
        <w:t>.</w:t>
      </w:r>
    </w:p>
    <w:p w14:paraId="3320FFA5" w14:textId="77777777" w:rsidR="00A62433" w:rsidRPr="00140445" w:rsidRDefault="00A62433">
      <w:pPr>
        <w:rPr>
          <w:rFonts w:ascii="Aptos" w:hAnsi="Aptos"/>
          <w:sz w:val="24"/>
          <w:szCs w:val="24"/>
        </w:rPr>
      </w:pPr>
    </w:p>
    <w:p w14:paraId="13FC251A" w14:textId="77777777" w:rsidR="00140445" w:rsidRDefault="00CA2E23">
      <w:pPr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 xml:space="preserve">Wykonawca: </w:t>
      </w:r>
    </w:p>
    <w:p w14:paraId="4B281DDA" w14:textId="77777777" w:rsidR="00140445" w:rsidRDefault="00140445">
      <w:pPr>
        <w:rPr>
          <w:rFonts w:ascii="Aptos" w:hAnsi="Aptos"/>
          <w:sz w:val="24"/>
          <w:szCs w:val="24"/>
        </w:rPr>
      </w:pPr>
    </w:p>
    <w:p w14:paraId="5D0E1201" w14:textId="77777777" w:rsidR="00A62433" w:rsidRDefault="00CA2E23">
      <w:pPr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>..............................................................................................................................</w:t>
      </w:r>
    </w:p>
    <w:p w14:paraId="7FD59A15" w14:textId="77777777" w:rsidR="00A62433" w:rsidRPr="00140445" w:rsidRDefault="00CA2E23" w:rsidP="006D031B">
      <w:pPr>
        <w:jc w:val="both"/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>Oświadczam/oświadczamy, że na dzień składania oferty nie podlegam/nie podlegamy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0852325" w14:textId="77777777" w:rsidR="00A62433" w:rsidRPr="00140445" w:rsidRDefault="00CA2E23" w:rsidP="006D031B">
      <w:pPr>
        <w:jc w:val="both"/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>Oświadczam/oświadczamy, że wszystkie informacje podane w niniejszym oświadczeniu są aktualne i zgodne z prawdą na dzień składania oferty oraz zostały przedstawione z pełną świadomością konsekwencji wprowadzenia Zamawiającego w błąd.</w:t>
      </w:r>
    </w:p>
    <w:p w14:paraId="4EA224AC" w14:textId="77777777" w:rsidR="00A62433" w:rsidRPr="00140445" w:rsidRDefault="00A62433">
      <w:pPr>
        <w:rPr>
          <w:rFonts w:ascii="Aptos" w:hAnsi="Aptos"/>
          <w:sz w:val="24"/>
          <w:szCs w:val="24"/>
        </w:rPr>
      </w:pPr>
    </w:p>
    <w:p w14:paraId="3D65B958" w14:textId="77777777" w:rsidR="00A62433" w:rsidRPr="00140445" w:rsidRDefault="00CA2E23">
      <w:pPr>
        <w:jc w:val="center"/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>........................................................</w:t>
      </w:r>
    </w:p>
    <w:p w14:paraId="02843D2A" w14:textId="77777777" w:rsidR="00A62433" w:rsidRPr="00140445" w:rsidRDefault="00CA2E23">
      <w:pPr>
        <w:jc w:val="center"/>
        <w:rPr>
          <w:rFonts w:ascii="Aptos" w:hAnsi="Aptos"/>
          <w:sz w:val="24"/>
          <w:szCs w:val="24"/>
        </w:rPr>
      </w:pPr>
      <w:r w:rsidRPr="00140445">
        <w:rPr>
          <w:rFonts w:ascii="Aptos" w:hAnsi="Aptos"/>
          <w:sz w:val="24"/>
          <w:szCs w:val="24"/>
        </w:rPr>
        <w:t>podpis Wykonawcy / osoby uprawnionej</w:t>
      </w:r>
    </w:p>
    <w:sectPr w:rsidR="00A62433" w:rsidRPr="00140445" w:rsidSect="00140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99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70E5B" w14:textId="77777777" w:rsidR="00ED2914" w:rsidRDefault="00ED2914" w:rsidP="00140445">
      <w:pPr>
        <w:spacing w:after="0" w:line="240" w:lineRule="auto"/>
      </w:pPr>
      <w:r>
        <w:separator/>
      </w:r>
    </w:p>
  </w:endnote>
  <w:endnote w:type="continuationSeparator" w:id="0">
    <w:p w14:paraId="0DFD6D27" w14:textId="77777777" w:rsidR="00ED2914" w:rsidRDefault="00ED2914" w:rsidP="00140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7AD4" w14:textId="77777777" w:rsidR="001C5C29" w:rsidRDefault="001C5C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56CA3" w14:textId="77777777" w:rsidR="001C5C29" w:rsidRDefault="001C5C2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2372" w14:textId="77777777" w:rsidR="001C5C29" w:rsidRDefault="001C5C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31C24" w14:textId="77777777" w:rsidR="00ED2914" w:rsidRDefault="00ED2914" w:rsidP="00140445">
      <w:pPr>
        <w:spacing w:after="0" w:line="240" w:lineRule="auto"/>
      </w:pPr>
      <w:r>
        <w:separator/>
      </w:r>
    </w:p>
  </w:footnote>
  <w:footnote w:type="continuationSeparator" w:id="0">
    <w:p w14:paraId="707E457F" w14:textId="77777777" w:rsidR="00ED2914" w:rsidRDefault="00ED2914" w:rsidP="00140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FB3C" w14:textId="77777777" w:rsidR="001C5C29" w:rsidRDefault="001C5C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24EE2" w14:textId="77777777" w:rsidR="00140445" w:rsidRDefault="00140445">
    <w:pPr>
      <w:pStyle w:val="Nagwek"/>
    </w:pPr>
    <w:r>
      <w:rPr>
        <w:noProof/>
      </w:rPr>
      <w:drawing>
        <wp:inline distT="0" distB="0" distL="0" distR="0" wp14:anchorId="315FB491" wp14:editId="4469538C">
          <wp:extent cx="5486400" cy="471110"/>
          <wp:effectExtent l="0" t="0" r="0" b="0"/>
          <wp:docPr id="1979477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471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0237" w14:textId="77777777" w:rsidR="001C5C29" w:rsidRDefault="001C5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4392838">
    <w:abstractNumId w:val="8"/>
  </w:num>
  <w:num w:numId="2" w16cid:durableId="327369147">
    <w:abstractNumId w:val="6"/>
  </w:num>
  <w:num w:numId="3" w16cid:durableId="986082318">
    <w:abstractNumId w:val="5"/>
  </w:num>
  <w:num w:numId="4" w16cid:durableId="2015494668">
    <w:abstractNumId w:val="4"/>
  </w:num>
  <w:num w:numId="5" w16cid:durableId="2103790723">
    <w:abstractNumId w:val="7"/>
  </w:num>
  <w:num w:numId="6" w16cid:durableId="1435436883">
    <w:abstractNumId w:val="3"/>
  </w:num>
  <w:num w:numId="7" w16cid:durableId="20479332">
    <w:abstractNumId w:val="2"/>
  </w:num>
  <w:num w:numId="8" w16cid:durableId="155417128">
    <w:abstractNumId w:val="1"/>
  </w:num>
  <w:num w:numId="9" w16cid:durableId="957569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0445"/>
    <w:rsid w:val="0015074B"/>
    <w:rsid w:val="001C5C29"/>
    <w:rsid w:val="001E2B4B"/>
    <w:rsid w:val="0029639D"/>
    <w:rsid w:val="00326F90"/>
    <w:rsid w:val="00416FBC"/>
    <w:rsid w:val="005C6678"/>
    <w:rsid w:val="005E7C58"/>
    <w:rsid w:val="006607AC"/>
    <w:rsid w:val="006D031B"/>
    <w:rsid w:val="006D77BE"/>
    <w:rsid w:val="00744F16"/>
    <w:rsid w:val="008B3DFF"/>
    <w:rsid w:val="009F272E"/>
    <w:rsid w:val="00A12BED"/>
    <w:rsid w:val="00A247E3"/>
    <w:rsid w:val="00A524F0"/>
    <w:rsid w:val="00A62433"/>
    <w:rsid w:val="00AA1D8D"/>
    <w:rsid w:val="00B47730"/>
    <w:rsid w:val="00CA2E23"/>
    <w:rsid w:val="00CB0664"/>
    <w:rsid w:val="00D64DEF"/>
    <w:rsid w:val="00D7136C"/>
    <w:rsid w:val="00D71A65"/>
    <w:rsid w:val="00D87DF4"/>
    <w:rsid w:val="00E7723B"/>
    <w:rsid w:val="00ED291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5CB76"/>
  <w14:defaultImageDpi w14:val="330"/>
  <w15:docId w15:val="{E2842121-A771-43E8-A55B-DE7C85157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pl-P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948</Characters>
  <Application>Microsoft Office Word</Application>
  <DocSecurity>0</DocSecurity>
  <Lines>7</Lines>
  <Paragraphs>2</Paragraphs>
  <ScaleCrop>false</ScaleCrop>
  <Manager/>
  <Company/>
  <LinksUpToDate>false</LinksUpToDate>
  <CharactersWithSpaces>1104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Aneta Bajor-Janas</cp:lastModifiedBy>
  <cp:revision>3</cp:revision>
  <dcterms:created xsi:type="dcterms:W3CDTF">2026-04-30T11:17:00Z</dcterms:created>
  <dcterms:modified xsi:type="dcterms:W3CDTF">2026-06-11T06:34:00Z</dcterms:modified>
  <cp:category/>
</cp:coreProperties>
</file>